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9D5" w14:textId="77777777" w:rsidR="00E00549" w:rsidRDefault="00000000">
      <w:pPr>
        <w:pStyle w:val="Heading1"/>
      </w:pPr>
      <w:r>
        <w:t>Checklist – ERP Procurement Integration</w:t>
      </w:r>
    </w:p>
    <w:p w14:paraId="113E7EA6" w14:textId="059044AC" w:rsidR="00E00549" w:rsidRDefault="00000000" w:rsidP="008025EE">
      <w:pPr>
        <w:pStyle w:val="ListParagraph"/>
        <w:numPr>
          <w:ilvl w:val="0"/>
          <w:numId w:val="10"/>
        </w:numPr>
      </w:pPr>
      <w:r>
        <w:t xml:space="preserve">Determine </w:t>
      </w:r>
      <w:r w:rsidR="008025EE">
        <w:t xml:space="preserve">the </w:t>
      </w:r>
      <w:r>
        <w:t>ERP endpoint and required credentials</w:t>
      </w:r>
    </w:p>
    <w:p w14:paraId="258D579C" w14:textId="0AA720ED" w:rsidR="00E00549" w:rsidRDefault="00000000" w:rsidP="008025EE">
      <w:pPr>
        <w:pStyle w:val="ListParagraph"/>
        <w:numPr>
          <w:ilvl w:val="0"/>
          <w:numId w:val="10"/>
        </w:numPr>
      </w:pPr>
      <w:r>
        <w:t>Set</w:t>
      </w:r>
      <w:r w:rsidR="008025EE">
        <w:t xml:space="preserve"> </w:t>
      </w:r>
      <w:r>
        <w:t>up Web Request Node: POST request with purchase order JSON</w:t>
      </w:r>
    </w:p>
    <w:p w14:paraId="3A66C314" w14:textId="22213D7D" w:rsidR="00E00549" w:rsidRDefault="00000000" w:rsidP="008025EE">
      <w:pPr>
        <w:pStyle w:val="ListParagraph"/>
        <w:numPr>
          <w:ilvl w:val="0"/>
          <w:numId w:val="10"/>
        </w:numPr>
      </w:pPr>
      <w:r>
        <w:t>Confirm required fields: Vendor, Amount, Asset</w:t>
      </w:r>
    </w:p>
    <w:p w14:paraId="1356B414" w14:textId="0FE0B346" w:rsidR="00E00549" w:rsidRDefault="00000000" w:rsidP="008025EE">
      <w:pPr>
        <w:pStyle w:val="ListParagraph"/>
        <w:numPr>
          <w:ilvl w:val="0"/>
          <w:numId w:val="10"/>
        </w:numPr>
      </w:pPr>
      <w:r>
        <w:t>Tag asset records with ERP PO reference</w:t>
      </w:r>
    </w:p>
    <w:p w14:paraId="004726A1" w14:textId="5EBC6C54" w:rsidR="00E00549" w:rsidRDefault="00000000" w:rsidP="008025EE">
      <w:pPr>
        <w:pStyle w:val="ListParagraph"/>
        <w:numPr>
          <w:ilvl w:val="0"/>
          <w:numId w:val="10"/>
        </w:numPr>
      </w:pPr>
      <w:r>
        <w:t xml:space="preserve">Use JSON Parser to extract </w:t>
      </w:r>
      <w:r w:rsidR="008025EE">
        <w:t xml:space="preserve">the </w:t>
      </w:r>
      <w:r>
        <w:t>ERP response</w:t>
      </w:r>
    </w:p>
    <w:p w14:paraId="44A1AD47" w14:textId="385B44EE" w:rsidR="00E00549" w:rsidRDefault="00000000" w:rsidP="008025EE">
      <w:pPr>
        <w:pStyle w:val="ListParagraph"/>
        <w:numPr>
          <w:ilvl w:val="0"/>
          <w:numId w:val="10"/>
        </w:numPr>
      </w:pPr>
      <w:r>
        <w:t>Validate test flow end-to-end with sample payloads</w:t>
      </w:r>
    </w:p>
    <w:sectPr w:rsidR="00E0054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B071D5C"/>
    <w:multiLevelType w:val="hybridMultilevel"/>
    <w:tmpl w:val="0EDC8B94"/>
    <w:lvl w:ilvl="0" w:tplc="B5F293A0">
      <w:start w:val="15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000AA7"/>
    <w:multiLevelType w:val="hybridMultilevel"/>
    <w:tmpl w:val="90244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385390">
    <w:abstractNumId w:val="8"/>
  </w:num>
  <w:num w:numId="2" w16cid:durableId="62140707">
    <w:abstractNumId w:val="6"/>
  </w:num>
  <w:num w:numId="3" w16cid:durableId="1167133426">
    <w:abstractNumId w:val="5"/>
  </w:num>
  <w:num w:numId="4" w16cid:durableId="1771700858">
    <w:abstractNumId w:val="4"/>
  </w:num>
  <w:num w:numId="5" w16cid:durableId="1488588828">
    <w:abstractNumId w:val="7"/>
  </w:num>
  <w:num w:numId="6" w16cid:durableId="853036981">
    <w:abstractNumId w:val="3"/>
  </w:num>
  <w:num w:numId="7" w16cid:durableId="1525171121">
    <w:abstractNumId w:val="2"/>
  </w:num>
  <w:num w:numId="8" w16cid:durableId="283587097">
    <w:abstractNumId w:val="1"/>
  </w:num>
  <w:num w:numId="9" w16cid:durableId="353043678">
    <w:abstractNumId w:val="0"/>
  </w:num>
  <w:num w:numId="10" w16cid:durableId="1818762161">
    <w:abstractNumId w:val="10"/>
  </w:num>
  <w:num w:numId="11" w16cid:durableId="8555091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6C11FB"/>
    <w:rsid w:val="008025EE"/>
    <w:rsid w:val="00AA1D8D"/>
    <w:rsid w:val="00B47730"/>
    <w:rsid w:val="00CB0664"/>
    <w:rsid w:val="00E0054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0825E14"/>
  <w14:defaultImageDpi w14:val="300"/>
  <w15:docId w15:val="{BB57CB9E-E64C-3C40-BE24-0FC5A729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Race Vanderdecken</cp:lastModifiedBy>
  <cp:revision>2</cp:revision>
  <dcterms:created xsi:type="dcterms:W3CDTF">2013-12-23T23:15:00Z</dcterms:created>
  <dcterms:modified xsi:type="dcterms:W3CDTF">2025-06-14T22:09:00Z</dcterms:modified>
  <cp:category/>
</cp:coreProperties>
</file>